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E09A3" w14:textId="77777777" w:rsidR="008C7C09" w:rsidRPr="00482CD6" w:rsidRDefault="008C7C09" w:rsidP="008C7C09">
      <w:pPr>
        <w:spacing w:line="271" w:lineRule="auto"/>
        <w:jc w:val="right"/>
        <w:rPr>
          <w:b/>
          <w:sz w:val="24"/>
          <w:szCs w:val="24"/>
        </w:rPr>
      </w:pPr>
      <w:bookmarkStart w:id="0" w:name="_GoBack"/>
      <w:bookmarkEnd w:id="0"/>
      <w:r w:rsidRPr="00482CD6">
        <w:rPr>
          <w:b/>
          <w:sz w:val="24"/>
          <w:szCs w:val="24"/>
        </w:rPr>
        <w:t>Załącznik Nr 12a do SWZ</w:t>
      </w:r>
    </w:p>
    <w:p w14:paraId="54D476A0" w14:textId="77777777" w:rsidR="008C7C09" w:rsidRPr="00482CD6" w:rsidRDefault="008C7C09" w:rsidP="008C7C09">
      <w:pPr>
        <w:spacing w:line="271" w:lineRule="auto"/>
        <w:ind w:left="2832" w:firstLine="708"/>
        <w:jc w:val="right"/>
        <w:rPr>
          <w:b/>
          <w:sz w:val="24"/>
          <w:szCs w:val="24"/>
        </w:rPr>
      </w:pPr>
    </w:p>
    <w:p w14:paraId="75D7ABBE" w14:textId="77777777" w:rsidR="003F3F2E" w:rsidRPr="00482CD6" w:rsidRDefault="003F3F2E" w:rsidP="008C7C09">
      <w:pPr>
        <w:spacing w:line="271" w:lineRule="auto"/>
        <w:ind w:left="3540" w:firstLine="708"/>
        <w:rPr>
          <w:b/>
          <w:sz w:val="24"/>
          <w:szCs w:val="24"/>
        </w:rPr>
      </w:pPr>
    </w:p>
    <w:p w14:paraId="6DE48D22" w14:textId="77777777" w:rsidR="008C7C09" w:rsidRPr="00482CD6" w:rsidRDefault="008C7C09" w:rsidP="008C7C09">
      <w:pPr>
        <w:spacing w:line="271" w:lineRule="auto"/>
        <w:ind w:left="3540" w:firstLine="708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Zamawiający:</w:t>
      </w:r>
    </w:p>
    <w:p w14:paraId="74074DF4" w14:textId="77777777" w:rsidR="008C7C09" w:rsidRPr="00482CD6" w:rsidRDefault="008C7C09" w:rsidP="008C7C09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41. Baza Lotnictwa Szkolnego w Dęblinie</w:t>
      </w:r>
    </w:p>
    <w:p w14:paraId="57468C8A" w14:textId="77777777" w:rsidR="008C7C09" w:rsidRPr="00482CD6" w:rsidRDefault="008C7C09" w:rsidP="008C7C09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ul. Brygady Pościgowej 5</w:t>
      </w:r>
    </w:p>
    <w:p w14:paraId="488A708F" w14:textId="77777777" w:rsidR="008C7C09" w:rsidRPr="00482CD6" w:rsidRDefault="008C7C09" w:rsidP="008C7C09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08-521 Dęblin</w:t>
      </w:r>
    </w:p>
    <w:p w14:paraId="020D0368" w14:textId="77777777" w:rsidR="008C7C09" w:rsidRPr="00482CD6" w:rsidRDefault="008C7C09" w:rsidP="008C7C09">
      <w:pPr>
        <w:spacing w:line="480" w:lineRule="auto"/>
        <w:ind w:left="4249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 xml:space="preserve"> (pełna nazwa/firma, adres)</w:t>
      </w:r>
    </w:p>
    <w:p w14:paraId="48485E02" w14:textId="77777777" w:rsidR="00F11CE1" w:rsidRPr="00482CD6" w:rsidRDefault="00F11CE1" w:rsidP="007F6EE3">
      <w:pPr>
        <w:spacing w:line="256" w:lineRule="auto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14:paraId="1B4B5988" w14:textId="77777777" w:rsidR="007F6EE3" w:rsidRPr="00482CD6" w:rsidRDefault="007F6EE3" w:rsidP="007F6EE3">
      <w:pPr>
        <w:spacing w:line="256" w:lineRule="auto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Podmiot udostępniający zasoby:</w:t>
      </w:r>
    </w:p>
    <w:p w14:paraId="34B688FA" w14:textId="77777777" w:rsidR="008C7C09" w:rsidRPr="00482CD6" w:rsidRDefault="008C7C09" w:rsidP="00E570E8">
      <w:pPr>
        <w:ind w:right="5954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</w:t>
      </w:r>
    </w:p>
    <w:p w14:paraId="59B1BF1A" w14:textId="77777777" w:rsidR="008C7C09" w:rsidRPr="00482CD6" w:rsidRDefault="008C7C09" w:rsidP="008C7C09">
      <w:pPr>
        <w:ind w:right="5953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(pełna nazwa/firma, adres, w zależności od podmiotu: NIP/PESEL, KRS/CEiDG)</w:t>
      </w:r>
    </w:p>
    <w:p w14:paraId="12FD31F3" w14:textId="77777777" w:rsidR="008C7C09" w:rsidRPr="00482CD6" w:rsidRDefault="008C7C09" w:rsidP="008C7C09">
      <w:pPr>
        <w:rPr>
          <w:sz w:val="24"/>
          <w:szCs w:val="24"/>
          <w:u w:val="single"/>
        </w:rPr>
      </w:pPr>
      <w:r w:rsidRPr="00482CD6">
        <w:rPr>
          <w:sz w:val="24"/>
          <w:szCs w:val="24"/>
          <w:u w:val="single"/>
        </w:rPr>
        <w:t>reprezentowany przez:</w:t>
      </w:r>
    </w:p>
    <w:p w14:paraId="1671E12A" w14:textId="77777777" w:rsidR="008C7C09" w:rsidRPr="00482CD6" w:rsidRDefault="008C7C09" w:rsidP="00E570E8">
      <w:pPr>
        <w:ind w:right="5954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</w:t>
      </w:r>
    </w:p>
    <w:p w14:paraId="29D7D057" w14:textId="77777777" w:rsidR="008C7C09" w:rsidRPr="00482CD6" w:rsidRDefault="008C7C09" w:rsidP="008C7C09">
      <w:pPr>
        <w:ind w:right="5953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(imię, nazwisko, stanowisko/podstawa do reprezentacji)</w:t>
      </w:r>
    </w:p>
    <w:p w14:paraId="57606967" w14:textId="77777777" w:rsidR="008C7C09" w:rsidRPr="00482CD6" w:rsidRDefault="008C7C09" w:rsidP="008C7C09">
      <w:pPr>
        <w:rPr>
          <w:sz w:val="24"/>
          <w:szCs w:val="24"/>
        </w:rPr>
      </w:pPr>
    </w:p>
    <w:p w14:paraId="28B87F6B" w14:textId="77777777" w:rsidR="008C7C09" w:rsidRPr="00482CD6" w:rsidRDefault="008C7C09" w:rsidP="008C7C09">
      <w:pPr>
        <w:rPr>
          <w:b/>
          <w:sz w:val="24"/>
          <w:szCs w:val="24"/>
        </w:rPr>
      </w:pPr>
    </w:p>
    <w:p w14:paraId="48FCEE08" w14:textId="77777777" w:rsidR="008C7C09" w:rsidRPr="00482CD6" w:rsidRDefault="008C7C09" w:rsidP="008C7C09">
      <w:pPr>
        <w:jc w:val="center"/>
        <w:rPr>
          <w:b/>
          <w:sz w:val="24"/>
          <w:szCs w:val="24"/>
          <w:u w:val="single"/>
        </w:rPr>
      </w:pPr>
      <w:r w:rsidRPr="00482CD6">
        <w:rPr>
          <w:b/>
          <w:sz w:val="24"/>
          <w:szCs w:val="24"/>
          <w:u w:val="single"/>
        </w:rPr>
        <w:t xml:space="preserve">Oświadczenia podmiotu udostępniającego zasoby </w:t>
      </w:r>
    </w:p>
    <w:p w14:paraId="2A4491A8" w14:textId="77777777" w:rsidR="008C7C09" w:rsidRPr="00482CD6" w:rsidRDefault="008C7C09" w:rsidP="008C7C09">
      <w:pPr>
        <w:jc w:val="center"/>
        <w:rPr>
          <w:b/>
          <w:sz w:val="24"/>
          <w:szCs w:val="24"/>
          <w:u w:val="single"/>
        </w:rPr>
      </w:pPr>
    </w:p>
    <w:p w14:paraId="2394B153" w14:textId="77777777" w:rsidR="008C7C09" w:rsidRPr="00482CD6" w:rsidRDefault="008C7C09" w:rsidP="008C7C09">
      <w:pPr>
        <w:jc w:val="center"/>
        <w:rPr>
          <w:b/>
          <w:sz w:val="24"/>
          <w:szCs w:val="24"/>
          <w:u w:val="single"/>
        </w:rPr>
      </w:pPr>
      <w:r w:rsidRPr="00482CD6">
        <w:rPr>
          <w:b/>
          <w:sz w:val="24"/>
          <w:szCs w:val="24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A638815" w14:textId="77777777" w:rsidR="008C7C09" w:rsidRPr="00482CD6" w:rsidRDefault="008C7C09" w:rsidP="008C7C09">
      <w:pPr>
        <w:jc w:val="center"/>
        <w:rPr>
          <w:b/>
          <w:sz w:val="24"/>
          <w:szCs w:val="24"/>
          <w:u w:val="single"/>
        </w:rPr>
      </w:pPr>
      <w:r w:rsidRPr="00482CD6">
        <w:rPr>
          <w:b/>
          <w:sz w:val="24"/>
          <w:szCs w:val="24"/>
          <w:u w:val="single"/>
        </w:rPr>
        <w:t>składane na podstawie art. 125 ust. 5 ustawy Pzp</w:t>
      </w:r>
    </w:p>
    <w:p w14:paraId="776859AE" w14:textId="77777777" w:rsidR="008C7C09" w:rsidRPr="00482CD6" w:rsidRDefault="008C7C09" w:rsidP="008C7C09">
      <w:pPr>
        <w:jc w:val="center"/>
        <w:rPr>
          <w:b/>
          <w:sz w:val="24"/>
          <w:szCs w:val="24"/>
          <w:u w:val="single"/>
        </w:rPr>
      </w:pPr>
    </w:p>
    <w:p w14:paraId="7945500F" w14:textId="2A315E32" w:rsidR="008C7C09" w:rsidRPr="00482CD6" w:rsidRDefault="008C7C09" w:rsidP="008C7C09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Na potrzeby postępowania o udzielenie zamówienia publicznego pn.</w:t>
      </w:r>
      <w:r w:rsidRPr="00482CD6">
        <w:rPr>
          <w:b/>
          <w:sz w:val="24"/>
          <w:szCs w:val="24"/>
        </w:rPr>
        <w:t xml:space="preserve"> </w:t>
      </w:r>
      <w:r w:rsidRPr="00482CD6">
        <w:rPr>
          <w:b/>
          <w:bCs/>
          <w:sz w:val="24"/>
          <w:szCs w:val="24"/>
        </w:rPr>
        <w:t>„</w:t>
      </w:r>
      <w:r w:rsidR="000065B7" w:rsidRPr="00482CD6">
        <w:rPr>
          <w:b/>
          <w:bCs/>
          <w:sz w:val="24"/>
          <w:szCs w:val="24"/>
          <w:u w:val="single"/>
        </w:rPr>
        <w:t>Sukcesywne dostawy drobiu, mięsa czerwonego, tłuszczy zwierzęcych, wędlin z mięsa czerw</w:t>
      </w:r>
      <w:r w:rsidR="00E5494B" w:rsidRPr="00482CD6">
        <w:rPr>
          <w:b/>
          <w:bCs/>
          <w:sz w:val="24"/>
          <w:szCs w:val="24"/>
          <w:u w:val="single"/>
        </w:rPr>
        <w:t>onego i wędlin drobiowych w 2025</w:t>
      </w:r>
      <w:r w:rsidR="000065B7" w:rsidRPr="00482CD6">
        <w:rPr>
          <w:b/>
          <w:bCs/>
          <w:sz w:val="24"/>
          <w:szCs w:val="24"/>
          <w:u w:val="single"/>
        </w:rPr>
        <w:t xml:space="preserve"> roku na rzecz 41. Bazy Lotnictwa Szkolnego w Dęblinie - Nr </w:t>
      </w:r>
      <w:r w:rsidR="00DA776B" w:rsidRPr="00482CD6">
        <w:rPr>
          <w:b/>
          <w:bCs/>
          <w:sz w:val="24"/>
          <w:szCs w:val="24"/>
          <w:u w:val="single"/>
        </w:rPr>
        <w:t>58/24/N</w:t>
      </w:r>
      <w:r w:rsidRPr="00482CD6">
        <w:rPr>
          <w:b/>
          <w:sz w:val="24"/>
          <w:szCs w:val="24"/>
        </w:rPr>
        <w:t>”</w:t>
      </w:r>
      <w:r w:rsidRPr="00482CD6">
        <w:rPr>
          <w:i/>
          <w:sz w:val="24"/>
          <w:szCs w:val="24"/>
        </w:rPr>
        <w:t xml:space="preserve"> </w:t>
      </w:r>
      <w:r w:rsidRPr="00482CD6">
        <w:rPr>
          <w:i/>
        </w:rPr>
        <w:t>(nazwa postępowania)</w:t>
      </w:r>
      <w:r w:rsidRPr="00482CD6">
        <w:rPr>
          <w:sz w:val="24"/>
          <w:szCs w:val="24"/>
        </w:rPr>
        <w:t xml:space="preserve">, prowadzonego przez 41. Bazę Lotnictwa Szkolnego </w:t>
      </w:r>
      <w:r w:rsidRPr="00482CD6">
        <w:rPr>
          <w:sz w:val="24"/>
          <w:szCs w:val="24"/>
        </w:rPr>
        <w:br/>
        <w:t xml:space="preserve">w Dęblinie </w:t>
      </w:r>
      <w:r w:rsidRPr="00482CD6">
        <w:rPr>
          <w:i/>
        </w:rPr>
        <w:t xml:space="preserve">(oznaczenie zamawiającego), </w:t>
      </w:r>
      <w:r w:rsidRPr="00482CD6">
        <w:rPr>
          <w:sz w:val="24"/>
          <w:szCs w:val="24"/>
        </w:rPr>
        <w:t>oświadczam, co następuje:</w:t>
      </w:r>
    </w:p>
    <w:p w14:paraId="731D465C" w14:textId="77777777" w:rsidR="008C7C09" w:rsidRPr="00482CD6" w:rsidRDefault="008C7C09" w:rsidP="008C7C09">
      <w:pPr>
        <w:jc w:val="both"/>
        <w:rPr>
          <w:sz w:val="24"/>
          <w:szCs w:val="24"/>
        </w:rPr>
      </w:pPr>
    </w:p>
    <w:p w14:paraId="45211B73" w14:textId="77777777" w:rsidR="008C7C09" w:rsidRPr="00482CD6" w:rsidRDefault="008C7C09" w:rsidP="008C7C09">
      <w:pPr>
        <w:shd w:val="clear" w:color="auto" w:fill="BFBFBF"/>
        <w:rPr>
          <w:rFonts w:eastAsia="Calibri"/>
          <w:b/>
          <w:sz w:val="24"/>
          <w:szCs w:val="24"/>
          <w:lang w:eastAsia="en-US"/>
        </w:rPr>
      </w:pPr>
      <w:r w:rsidRPr="00482CD6">
        <w:rPr>
          <w:rFonts w:eastAsia="Calibri"/>
          <w:b/>
          <w:sz w:val="24"/>
          <w:szCs w:val="24"/>
          <w:lang w:eastAsia="en-US"/>
        </w:rPr>
        <w:t>OŚWIADCZENIA DOTYCZĄCE PODMIOTU UDOSTEPNIAJĄCEGO ZASOBY:</w:t>
      </w:r>
    </w:p>
    <w:p w14:paraId="2226F780" w14:textId="77777777" w:rsidR="008C7C09" w:rsidRPr="00482CD6" w:rsidRDefault="008C7C09" w:rsidP="008C7C09">
      <w:pPr>
        <w:ind w:left="720"/>
        <w:contextualSpacing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4BF1B27B" w14:textId="77777777" w:rsidR="008C7C09" w:rsidRPr="00482CD6" w:rsidRDefault="008C7C09" w:rsidP="00411B96">
      <w:pPr>
        <w:numPr>
          <w:ilvl w:val="0"/>
          <w:numId w:val="34"/>
        </w:numPr>
        <w:contextualSpacing/>
        <w:jc w:val="both"/>
        <w:rPr>
          <w:rFonts w:asciiTheme="majorBidi" w:eastAsia="Calibri" w:hAnsiTheme="majorBidi" w:cstheme="majorBidi"/>
          <w:b/>
          <w:bCs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Oświadczam, że nie zachodzą w stosunku do mnie przesłanki wykluczenia 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br/>
        <w:t xml:space="preserve">z postępowania na podstawie art. 5k rozporządzenia Rady (UE) nr 833/2014 </w:t>
      </w:r>
      <w:r w:rsidR="00E570E8"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br/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z dnia 31 lipca 2014 r. dotyczącego środków ograniczających w związku </w:t>
      </w:r>
      <w:r w:rsidR="00E570E8"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br/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lastRenderedPageBreak/>
        <w:t>destabilizującymi sytuację na Ukrainie (Dz. Urz. UE nr L 111 z 8.4.2022, str. 1), dalej: rozporządzenie 2022/576.</w:t>
      </w:r>
      <w:r w:rsidRPr="00482CD6">
        <w:rPr>
          <w:rFonts w:asciiTheme="majorBidi" w:eastAsia="Calibri" w:hAnsiTheme="majorBidi" w:cstheme="majorBidi"/>
          <w:sz w:val="24"/>
          <w:szCs w:val="24"/>
          <w:vertAlign w:val="superscript"/>
          <w:lang w:eastAsia="en-US"/>
        </w:rPr>
        <w:footnoteReference w:id="1"/>
      </w:r>
    </w:p>
    <w:p w14:paraId="1258EF61" w14:textId="05F17C30" w:rsidR="008C7C09" w:rsidRPr="00482CD6" w:rsidRDefault="008C7C09" w:rsidP="00411B96">
      <w:pPr>
        <w:numPr>
          <w:ilvl w:val="0"/>
          <w:numId w:val="34"/>
        </w:numPr>
        <w:jc w:val="both"/>
        <w:rPr>
          <w:rFonts w:asciiTheme="majorBidi" w:eastAsia="Calibri" w:hAnsiTheme="majorBidi" w:cstheme="majorBidi"/>
          <w:b/>
          <w:bCs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Oświadczam, że nie zachodzą w stosunku do mnie przesłanki wykluczenia 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br/>
        <w:t xml:space="preserve">z postępowania na podstawie art. </w:t>
      </w:r>
      <w:r w:rsidRPr="00482CD6">
        <w:rPr>
          <w:rFonts w:asciiTheme="majorBidi" w:hAnsiTheme="majorBidi" w:cstheme="majorBidi"/>
          <w:sz w:val="24"/>
          <w:szCs w:val="24"/>
        </w:rPr>
        <w:t xml:space="preserve">7 ust. 1 ustawy 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z dnia 13 kwietnia 2022 r.</w:t>
      </w:r>
      <w:r w:rsidRPr="00482CD6">
        <w:rPr>
          <w:rFonts w:asciiTheme="majorBidi" w:eastAsia="Calibri" w:hAnsiTheme="majorBidi" w:cstheme="majorBidi"/>
          <w:i/>
          <w:iCs/>
          <w:sz w:val="24"/>
          <w:szCs w:val="24"/>
          <w:lang w:eastAsia="en-US"/>
        </w:rPr>
        <w:t xml:space="preserve"> </w:t>
      </w:r>
      <w:r w:rsidR="0047752A" w:rsidRPr="00482CD6">
        <w:rPr>
          <w:rFonts w:asciiTheme="majorBidi" w:eastAsia="Calibri" w:hAnsiTheme="majorBidi" w:cstheme="majorBidi"/>
          <w:i/>
          <w:iCs/>
          <w:sz w:val="24"/>
          <w:szCs w:val="24"/>
          <w:lang w:eastAsia="en-US"/>
        </w:rPr>
        <w:br/>
      </w:r>
      <w:r w:rsidRPr="00482CD6">
        <w:rPr>
          <w:rFonts w:asciiTheme="majorBidi" w:eastAsia="Calibri" w:hAnsiTheme="majorBidi" w:cstheme="majorBidi"/>
          <w:i/>
          <w:iCs/>
          <w:sz w:val="24"/>
          <w:szCs w:val="24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(Dz. U. poz. 835</w:t>
      </w:r>
      <w:r w:rsidR="00976FFB"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 ze zm.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)</w:t>
      </w:r>
      <w:r w:rsidRPr="00482CD6">
        <w:rPr>
          <w:rFonts w:asciiTheme="majorBidi" w:eastAsia="Calibri" w:hAnsiTheme="majorBidi" w:cstheme="majorBidi"/>
          <w:i/>
          <w:iCs/>
          <w:sz w:val="24"/>
          <w:szCs w:val="24"/>
          <w:lang w:eastAsia="en-US"/>
        </w:rPr>
        <w:t>.</w:t>
      </w:r>
      <w:r w:rsidRPr="00482CD6">
        <w:rPr>
          <w:rFonts w:asciiTheme="majorBidi" w:eastAsia="Calibri" w:hAnsiTheme="majorBidi" w:cstheme="majorBidi"/>
          <w:sz w:val="24"/>
          <w:szCs w:val="24"/>
          <w:vertAlign w:val="superscript"/>
          <w:lang w:eastAsia="en-US"/>
        </w:rPr>
        <w:footnoteReference w:id="2"/>
      </w:r>
    </w:p>
    <w:p w14:paraId="78E415C8" w14:textId="77777777" w:rsidR="008C7C09" w:rsidRPr="00482CD6" w:rsidRDefault="008C7C09" w:rsidP="008C7C09">
      <w:pPr>
        <w:ind w:left="5664" w:firstLine="708"/>
        <w:jc w:val="both"/>
        <w:rPr>
          <w:rFonts w:asciiTheme="majorBidi" w:eastAsia="Calibri" w:hAnsiTheme="majorBidi" w:cstheme="majorBidi"/>
          <w:i/>
          <w:sz w:val="24"/>
          <w:szCs w:val="24"/>
          <w:lang w:eastAsia="en-US"/>
        </w:rPr>
      </w:pPr>
    </w:p>
    <w:p w14:paraId="612486AD" w14:textId="77777777" w:rsidR="008C7C09" w:rsidRPr="00482CD6" w:rsidRDefault="008C7C09" w:rsidP="008C7C09">
      <w:pPr>
        <w:shd w:val="clear" w:color="auto" w:fill="BFBFBF"/>
        <w:jc w:val="both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OŚWIADCZENIE DOTYCZĄCE PODANYCH INFORMACJI:</w:t>
      </w:r>
    </w:p>
    <w:p w14:paraId="514F7FC6" w14:textId="77777777" w:rsidR="008C7C09" w:rsidRPr="00482CD6" w:rsidRDefault="008C7C09" w:rsidP="008C7C09">
      <w:pPr>
        <w:jc w:val="both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</w:p>
    <w:p w14:paraId="71E5C277" w14:textId="77777777" w:rsidR="008C7C09" w:rsidRPr="00482CD6" w:rsidRDefault="008C7C09" w:rsidP="008C7C09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66252E2" w14:textId="77777777" w:rsidR="008C7C09" w:rsidRPr="00482CD6" w:rsidRDefault="008C7C09" w:rsidP="008C7C09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14:paraId="5512611F" w14:textId="77777777" w:rsidR="008C7C09" w:rsidRPr="00482CD6" w:rsidRDefault="008C7C09" w:rsidP="008C7C09">
      <w:pPr>
        <w:shd w:val="clear" w:color="auto" w:fill="BFBFBF"/>
        <w:jc w:val="both"/>
        <w:rPr>
          <w:rFonts w:asciiTheme="majorBidi" w:eastAsia="Calibri" w:hAnsiTheme="majorBidi" w:cstheme="majorBidi"/>
          <w:b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INFORMACJA DOTYCZĄCA DOSTĘPU DO PODMIOTOWYCH ŚRODKÓW DOWODOWYCH:</w:t>
      </w:r>
    </w:p>
    <w:p w14:paraId="3D24C4DE" w14:textId="77777777" w:rsidR="008C7C09" w:rsidRPr="00482CD6" w:rsidRDefault="008C7C09" w:rsidP="008C7C09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14:paraId="46A153FC" w14:textId="77777777" w:rsidR="008C7C09" w:rsidRPr="00482CD6" w:rsidRDefault="008C7C09" w:rsidP="0047752A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Wskazuję następujące podmiotowe środki dowodowe, które można uzyskać za pomocą bezpłatnych i ogólnodostępnych baz danych, oraz dane umożli</w:t>
      </w:r>
      <w:r w:rsidR="0047752A"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wiające dostęp do tych środków:</w:t>
      </w:r>
    </w:p>
    <w:p w14:paraId="361FD47F" w14:textId="77777777" w:rsidR="008C7C09" w:rsidRPr="00482CD6" w:rsidRDefault="008C7C09" w:rsidP="008C7C09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1) ...............................................................................................................................................</w:t>
      </w:r>
    </w:p>
    <w:p w14:paraId="7E27DFD4" w14:textId="77777777" w:rsidR="008C7C09" w:rsidRPr="00482CD6" w:rsidRDefault="008C7C09" w:rsidP="0047752A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i/>
          <w:sz w:val="24"/>
          <w:szCs w:val="24"/>
          <w:lang w:eastAsia="en-US"/>
        </w:rPr>
        <w:t>(wskazać podmiotowy środek dowodowy, adres internetowy, wydający urząd lub organ, dokładne dane referencyjne dokumentacji)</w:t>
      </w:r>
    </w:p>
    <w:p w14:paraId="5AC2C418" w14:textId="77777777" w:rsidR="008C7C09" w:rsidRPr="00482CD6" w:rsidRDefault="008C7C09" w:rsidP="008C7C09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>2) ...............................................................................................................................................</w:t>
      </w:r>
    </w:p>
    <w:p w14:paraId="7CE9C520" w14:textId="77777777" w:rsidR="008C7C09" w:rsidRPr="00482CD6" w:rsidRDefault="008C7C09" w:rsidP="0047752A">
      <w:pPr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482CD6">
        <w:rPr>
          <w:rFonts w:asciiTheme="majorBidi" w:eastAsia="Calibri" w:hAnsiTheme="majorBidi" w:cstheme="majorBidi"/>
          <w:i/>
          <w:sz w:val="24"/>
          <w:szCs w:val="24"/>
          <w:lang w:eastAsia="en-US"/>
        </w:rPr>
        <w:t>(wskazać podmiotowy środek dowodowy, adres internetowy, wydający urząd lub organ, dokładne dane referencyjne dokumentacji)</w:t>
      </w:r>
    </w:p>
    <w:p w14:paraId="2F3C58DC" w14:textId="77777777" w:rsidR="008C7C09" w:rsidRPr="00482CD6" w:rsidRDefault="008C7C09" w:rsidP="008C7C09">
      <w:pPr>
        <w:jc w:val="both"/>
        <w:rPr>
          <w:rFonts w:asciiTheme="majorBidi" w:hAnsiTheme="majorBidi" w:cstheme="majorBidi"/>
          <w:sz w:val="24"/>
          <w:szCs w:val="24"/>
        </w:rPr>
      </w:pP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ab/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ab/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ab/>
      </w:r>
      <w:r w:rsidRPr="00482CD6">
        <w:rPr>
          <w:rFonts w:asciiTheme="majorBidi" w:eastAsia="Calibri" w:hAnsiTheme="majorBidi" w:cstheme="majorBidi"/>
          <w:sz w:val="24"/>
          <w:szCs w:val="24"/>
          <w:lang w:eastAsia="en-US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  <w:r w:rsidRPr="00482CD6">
        <w:rPr>
          <w:rFonts w:asciiTheme="majorBidi" w:hAnsiTheme="majorBidi" w:cstheme="majorBidi"/>
          <w:sz w:val="24"/>
          <w:szCs w:val="24"/>
        </w:rPr>
        <w:tab/>
      </w:r>
    </w:p>
    <w:p w14:paraId="3929A9B1" w14:textId="77777777" w:rsidR="008C7C09" w:rsidRPr="00482CD6" w:rsidRDefault="008C7C09" w:rsidP="008C7C09">
      <w:pPr>
        <w:jc w:val="both"/>
        <w:rPr>
          <w:rFonts w:asciiTheme="majorBidi" w:hAnsiTheme="majorBidi" w:cstheme="majorBidi"/>
          <w:sz w:val="24"/>
          <w:szCs w:val="24"/>
        </w:rPr>
      </w:pPr>
      <w:r w:rsidRPr="00482CD6">
        <w:rPr>
          <w:rFonts w:asciiTheme="majorBidi" w:hAnsiTheme="majorBidi" w:cstheme="majorBidi"/>
          <w:sz w:val="24"/>
          <w:szCs w:val="24"/>
        </w:rPr>
        <w:t>Data ……………………………….</w:t>
      </w:r>
    </w:p>
    <w:p w14:paraId="0E5FC6DE" w14:textId="77777777" w:rsidR="00AE4B79" w:rsidRPr="00482CD6" w:rsidRDefault="00AE4B79" w:rsidP="008C7C09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B5CE4C7" w14:textId="57B4ECC1" w:rsidR="008C7C09" w:rsidRPr="00482CD6" w:rsidRDefault="008C7C09" w:rsidP="008C7C09">
      <w:pPr>
        <w:jc w:val="both"/>
        <w:rPr>
          <w:sz w:val="24"/>
          <w:szCs w:val="24"/>
        </w:rPr>
      </w:pPr>
      <w:r w:rsidRPr="00482CD6">
        <w:rPr>
          <w:sz w:val="21"/>
          <w:szCs w:val="21"/>
        </w:rPr>
        <w:lastRenderedPageBreak/>
        <w:t xml:space="preserve">                                                                                             </w:t>
      </w:r>
    </w:p>
    <w:p w14:paraId="05C16DA1" w14:textId="77777777" w:rsidR="008C7C09" w:rsidRPr="00482CD6" w:rsidRDefault="008C7C09" w:rsidP="008C7C09">
      <w:pPr>
        <w:jc w:val="right"/>
        <w:rPr>
          <w:i/>
          <w:sz w:val="24"/>
          <w:szCs w:val="24"/>
        </w:rPr>
      </w:pP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i/>
          <w:sz w:val="24"/>
          <w:szCs w:val="24"/>
        </w:rPr>
        <w:t xml:space="preserve">kwalifikowany podpis elektroniczny osoby (osób) upoważnionej (ych) do reprezentowania </w:t>
      </w:r>
    </w:p>
    <w:p w14:paraId="689769F7" w14:textId="77777777" w:rsidR="008C7C09" w:rsidRPr="00482CD6" w:rsidRDefault="008C7C09" w:rsidP="008C7C09">
      <w:pPr>
        <w:jc w:val="right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podmiotu udostępniającego zasoby</w:t>
      </w:r>
    </w:p>
    <w:p w14:paraId="13C91694" w14:textId="77777777" w:rsidR="008C7C09" w:rsidRPr="00482CD6" w:rsidRDefault="008C7C09" w:rsidP="008C7C09">
      <w:pPr>
        <w:spacing w:after="200" w:line="276" w:lineRule="auto"/>
        <w:jc w:val="right"/>
        <w:rPr>
          <w:i/>
          <w:sz w:val="24"/>
          <w:szCs w:val="24"/>
        </w:rPr>
      </w:pPr>
    </w:p>
    <w:p w14:paraId="2473EA2F" w14:textId="77777777" w:rsidR="00321969" w:rsidRPr="00482CD6" w:rsidRDefault="008C7C09" w:rsidP="00321969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i/>
          <w:sz w:val="22"/>
          <w:szCs w:val="22"/>
          <w:u w:val="single"/>
        </w:rPr>
        <w:t>UWAGA!!! Oświadczenie należy podpisać KWALIFIKOWANYM PODPISEM ELEKTRONICZNYM</w:t>
      </w:r>
      <w:r w:rsidR="0047752A" w:rsidRPr="00482CD6">
        <w:rPr>
          <w:b/>
          <w:i/>
          <w:sz w:val="22"/>
          <w:szCs w:val="22"/>
          <w:u w:val="single"/>
        </w:rPr>
        <w:t xml:space="preserve"> przez</w:t>
      </w:r>
      <w:r w:rsidR="00321969" w:rsidRPr="00482CD6">
        <w:rPr>
          <w:b/>
          <w:i/>
          <w:sz w:val="22"/>
          <w:szCs w:val="22"/>
          <w:u w:val="single"/>
        </w:rPr>
        <w:t xml:space="preserve"> </w:t>
      </w:r>
      <w:r w:rsidR="00321969" w:rsidRPr="00482CD6">
        <w:rPr>
          <w:b/>
          <w:bCs/>
          <w:i/>
          <w:iCs/>
          <w:sz w:val="22"/>
          <w:szCs w:val="22"/>
          <w:u w:val="single"/>
        </w:rPr>
        <w:t>osobę lub osoby umocowane do złożenia podpisu w imieniu podmiotu udostępniającego zasoby – i załączyć do oferty – jeżeli dotyczy</w:t>
      </w:r>
    </w:p>
    <w:p w14:paraId="0DEBCC51" w14:textId="77777777" w:rsidR="00AE4B79" w:rsidRPr="00482CD6" w:rsidRDefault="00AE4B79" w:rsidP="0047752A">
      <w:pPr>
        <w:rPr>
          <w:sz w:val="22"/>
          <w:szCs w:val="22"/>
        </w:rPr>
      </w:pPr>
    </w:p>
    <w:p w14:paraId="2A09FE98" w14:textId="77777777" w:rsidR="008C7C09" w:rsidRPr="00482CD6" w:rsidRDefault="00AE4B79" w:rsidP="00AE4B79">
      <w:pPr>
        <w:tabs>
          <w:tab w:val="left" w:pos="1876"/>
        </w:tabs>
        <w:rPr>
          <w:sz w:val="22"/>
          <w:szCs w:val="22"/>
        </w:rPr>
      </w:pPr>
      <w:r w:rsidRPr="00482CD6">
        <w:rPr>
          <w:sz w:val="22"/>
          <w:szCs w:val="22"/>
        </w:rPr>
        <w:tab/>
      </w:r>
    </w:p>
    <w:sectPr w:rsidR="008C7C09" w:rsidRPr="00482CD6" w:rsidSect="00587F3E">
      <w:headerReference w:type="default" r:id="rId9"/>
      <w:footerReference w:type="even" r:id="rId10"/>
      <w:footerReference w:type="default" r:id="rId11"/>
      <w:type w:val="continuous"/>
      <w:pgSz w:w="11907" w:h="16840" w:code="9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86D79" w14:textId="77777777" w:rsidR="00EF1FC7" w:rsidRDefault="00EF1FC7" w:rsidP="00377896">
      <w:r>
        <w:separator/>
      </w:r>
    </w:p>
  </w:endnote>
  <w:endnote w:type="continuationSeparator" w:id="0">
    <w:p w14:paraId="676449FA" w14:textId="77777777" w:rsidR="00EF1FC7" w:rsidRDefault="00EF1FC7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3895341"/>
      <w:docPartObj>
        <w:docPartGallery w:val="Page Numbers (Bottom of Page)"/>
        <w:docPartUnique/>
      </w:docPartObj>
    </w:sdtPr>
    <w:sdtContent>
      <w:p w14:paraId="04C8BEA0" w14:textId="26954EA5" w:rsidR="00C50568" w:rsidRDefault="00C505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E493EF2" w14:textId="77777777" w:rsidR="00C50568" w:rsidRDefault="00C505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DA08A" w14:textId="77777777" w:rsidR="00EF1FC7" w:rsidRDefault="00EF1FC7" w:rsidP="00377896">
      <w:r>
        <w:separator/>
      </w:r>
    </w:p>
  </w:footnote>
  <w:footnote w:type="continuationSeparator" w:id="0">
    <w:p w14:paraId="0796760E" w14:textId="77777777" w:rsidR="00EF1FC7" w:rsidRDefault="00EF1FC7" w:rsidP="00377896">
      <w:r>
        <w:continuationSeparator/>
      </w:r>
    </w:p>
  </w:footnote>
  <w:footnote w:id="1">
    <w:p w14:paraId="45F71F64" w14:textId="77777777" w:rsidR="006B48AD" w:rsidRPr="00B929A1" w:rsidRDefault="006B48AD" w:rsidP="008C7C0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47C2382" w14:textId="77777777" w:rsidR="006B48AD" w:rsidRDefault="006B48AD" w:rsidP="00411B96">
      <w:pPr>
        <w:pStyle w:val="Tekstprzypisudolnego"/>
        <w:numPr>
          <w:ilvl w:val="0"/>
          <w:numId w:val="3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6B0673" w14:textId="77777777" w:rsidR="006B48AD" w:rsidRDefault="006B48AD" w:rsidP="00411B96">
      <w:pPr>
        <w:pStyle w:val="Tekstprzypisudolnego"/>
        <w:numPr>
          <w:ilvl w:val="0"/>
          <w:numId w:val="3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9E3238C" w14:textId="77777777" w:rsidR="006B48AD" w:rsidRPr="00B929A1" w:rsidRDefault="006B48AD" w:rsidP="00411B96">
      <w:pPr>
        <w:pStyle w:val="Tekstprzypisudolnego"/>
        <w:numPr>
          <w:ilvl w:val="0"/>
          <w:numId w:val="3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9D78D6C" w14:textId="77777777" w:rsidR="006B48AD" w:rsidRPr="004E3F67" w:rsidRDefault="006B48AD" w:rsidP="008C7C0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D5940BA" w14:textId="77777777" w:rsidR="006B48AD" w:rsidRPr="00A82964" w:rsidRDefault="006B48AD" w:rsidP="008C7C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2414E6E7" w14:textId="77777777" w:rsidR="006B48AD" w:rsidRPr="00A82964" w:rsidRDefault="006B48AD" w:rsidP="008C7C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50EB02C2" w14:textId="77777777" w:rsidR="006B48AD" w:rsidRPr="00A82964" w:rsidRDefault="006B48AD" w:rsidP="008C7C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w sprawie wpisu na listę rozstrzygającej o zastosowaniu środka, o którym mowa w art. 1 pkt 3 ustawy;</w:t>
      </w:r>
    </w:p>
    <w:p w14:paraId="62D5BA52" w14:textId="77777777" w:rsidR="006B48AD" w:rsidRPr="00896587" w:rsidRDefault="006B48AD" w:rsidP="008C7C0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179D3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4CAD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00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079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510"/>
    <w:rsid w:val="00BD4E85"/>
    <w:rsid w:val="00BD548E"/>
    <w:rsid w:val="00BD6102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0568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DF76E5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1FC7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38A0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98B84-11D4-47BA-AB6B-B83981EC7D3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0BDAE5D-2A1F-4C3E-8641-70AA4A14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16306</TotalTime>
  <Pages>1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1270</cp:revision>
  <cp:lastPrinted>2024-10-21T12:56:00Z</cp:lastPrinted>
  <dcterms:created xsi:type="dcterms:W3CDTF">2019-11-10T20:16:00Z</dcterms:created>
  <dcterms:modified xsi:type="dcterms:W3CDTF">2024-10-21T13:22:00Z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